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Kaninchenstall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8454232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138760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906382" name="019e8bfb-a7c4-73b9-a13c-f3170b09d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05891" name="019e8bfb-a7c4-73b9-a13c-f3170b09d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